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287A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CONCEPT HANDBACK INSPECTION CHECKLIST</w:t>
      </w:r>
    </w:p>
    <w:p w14:paraId="223696FB" w14:textId="75BADF31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34AD9A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PROPERTY DETAILS</w:t>
      </w:r>
    </w:p>
    <w:p w14:paraId="098D880F" w14:textId="641367E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Address: </w:t>
      </w:r>
      <w:r w:rsidR="009C1C87">
        <w:rPr>
          <w:rFonts w:asciiTheme="minorBidi" w:hAnsiTheme="minorBidi"/>
          <w:b/>
        </w:rPr>
        <w:t>14</w:t>
      </w:r>
      <w:r w:rsidR="001008AA" w:rsidRPr="00A15AFC">
        <w:rPr>
          <w:rFonts w:asciiTheme="minorBidi" w:hAnsiTheme="minorBidi"/>
          <w:b/>
        </w:rPr>
        <w:t xml:space="preserve"> </w:t>
      </w:r>
      <w:r w:rsidR="008E79E6">
        <w:rPr>
          <w:rFonts w:asciiTheme="minorBidi" w:hAnsiTheme="minorBidi"/>
          <w:b/>
        </w:rPr>
        <w:t>LIDGET PL</w:t>
      </w:r>
      <w:r w:rsidR="009C1C87">
        <w:rPr>
          <w:rFonts w:asciiTheme="minorBidi" w:hAnsiTheme="minorBidi"/>
          <w:b/>
        </w:rPr>
        <w:t>ACE</w:t>
      </w:r>
      <w:r w:rsidR="00E34AD7">
        <w:rPr>
          <w:rFonts w:asciiTheme="minorBidi" w:hAnsiTheme="minorBidi"/>
          <w:b/>
        </w:rPr>
        <w:t>,</w:t>
      </w:r>
      <w:r w:rsidR="006F441B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 xml:space="preserve">BD7 </w:t>
      </w:r>
      <w:r w:rsidR="009C1C87">
        <w:rPr>
          <w:rFonts w:asciiTheme="minorBidi" w:hAnsiTheme="minorBidi"/>
          <w:b/>
        </w:rPr>
        <w:t>2LP</w:t>
      </w:r>
    </w:p>
    <w:p w14:paraId="15A9627F" w14:textId="69672A64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Inspection Date: </w:t>
      </w:r>
      <w:r w:rsidR="00E34AD7">
        <w:rPr>
          <w:rFonts w:asciiTheme="minorBidi" w:hAnsiTheme="minorBidi"/>
          <w:b/>
        </w:rPr>
        <w:t>1</w:t>
      </w:r>
      <w:r w:rsidR="009C1C87">
        <w:rPr>
          <w:rFonts w:asciiTheme="minorBidi" w:hAnsiTheme="minorBidi"/>
          <w:b/>
        </w:rPr>
        <w:t>9</w:t>
      </w:r>
      <w:r w:rsidR="006F441B" w:rsidRPr="00A15AFC">
        <w:rPr>
          <w:rFonts w:asciiTheme="minorBidi" w:hAnsiTheme="minorBidi"/>
          <w:b/>
        </w:rPr>
        <w:t xml:space="preserve"> | </w:t>
      </w:r>
      <w:r w:rsidR="00A15AFC" w:rsidRPr="00A15AFC">
        <w:rPr>
          <w:rFonts w:asciiTheme="minorBidi" w:hAnsiTheme="minorBidi"/>
          <w:b/>
        </w:rPr>
        <w:t>05</w:t>
      </w:r>
      <w:r w:rsidR="006F441B" w:rsidRPr="00A15AFC">
        <w:rPr>
          <w:rFonts w:asciiTheme="minorBidi" w:hAnsiTheme="minorBidi"/>
          <w:b/>
        </w:rPr>
        <w:t xml:space="preserve"> |</w:t>
      </w:r>
      <w:r w:rsidR="000C22E9" w:rsidRPr="00A15AFC">
        <w:rPr>
          <w:rFonts w:asciiTheme="minorBidi" w:hAnsiTheme="minorBidi"/>
          <w:b/>
        </w:rPr>
        <w:t xml:space="preserve"> </w:t>
      </w:r>
      <w:r w:rsidR="006F441B" w:rsidRPr="00A15AFC">
        <w:rPr>
          <w:rFonts w:asciiTheme="minorBidi" w:hAnsiTheme="minorBidi"/>
          <w:b/>
        </w:rPr>
        <w:t>26</w:t>
      </w:r>
    </w:p>
    <w:p w14:paraId="1E345AB6" w14:textId="7F4E3CD3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Inspector Name: </w:t>
      </w:r>
      <w:proofErr w:type="spellStart"/>
      <w:r w:rsidR="006F441B" w:rsidRPr="00A15AFC">
        <w:rPr>
          <w:rFonts w:asciiTheme="minorBidi" w:hAnsiTheme="minorBidi"/>
          <w:b/>
        </w:rPr>
        <w:t>Jol</w:t>
      </w:r>
      <w:proofErr w:type="spellEnd"/>
      <w:r w:rsidR="006F441B" w:rsidRPr="00A15AFC">
        <w:rPr>
          <w:rFonts w:asciiTheme="minorBidi" w:hAnsiTheme="minorBidi"/>
          <w:b/>
        </w:rPr>
        <w:t xml:space="preserve"> Singh</w:t>
      </w:r>
    </w:p>
    <w:p w14:paraId="5988B0E9" w14:textId="6C9CBE3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Keys Received (Y/N): </w:t>
      </w:r>
      <w:r w:rsidR="000C22E9" w:rsidRPr="00A15AFC">
        <w:rPr>
          <w:rFonts w:asciiTheme="minorBidi" w:hAnsiTheme="minorBidi"/>
          <w:b/>
        </w:rPr>
        <w:t xml:space="preserve">Y </w:t>
      </w:r>
    </w:p>
    <w:p w14:paraId="6BF7CEB5" w14:textId="3304393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Date Keys Received: </w:t>
      </w:r>
    </w:p>
    <w:p w14:paraId="1CC1DD75" w14:textId="44BCD07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Occupied at Inspection? (Y/N): </w:t>
      </w:r>
      <w:r w:rsidR="000C22E9" w:rsidRPr="00A15AFC">
        <w:rPr>
          <w:rFonts w:asciiTheme="minorBidi" w:hAnsiTheme="minorBidi"/>
          <w:b/>
        </w:rPr>
        <w:t>N</w:t>
      </w:r>
    </w:p>
    <w:p w14:paraId="1828B361" w14:textId="6507B872" w:rsidR="00707DBA" w:rsidRPr="00A15AFC" w:rsidRDefault="00167044" w:rsidP="00A15AFC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Utilities Active? (Y/N): </w:t>
      </w:r>
      <w:r w:rsidR="008E79E6">
        <w:rPr>
          <w:rFonts w:asciiTheme="minorBidi" w:hAnsiTheme="minorBidi"/>
          <w:b/>
        </w:rPr>
        <w:t>N</w:t>
      </w:r>
      <w:r w:rsidR="00E34AD7" w:rsidRPr="00A15AFC">
        <w:rPr>
          <w:rFonts w:asciiTheme="minorBidi" w:hAnsiTheme="minorBidi"/>
          <w:b/>
        </w:rPr>
        <w:t xml:space="preserve"> </w:t>
      </w:r>
      <w:r w:rsidR="00707DBA" w:rsidRPr="00A15AFC">
        <w:rPr>
          <w:rFonts w:asciiTheme="minorBidi" w:hAnsiTheme="minorBidi"/>
        </w:rPr>
        <w:t>______________________________________________________________________</w:t>
      </w:r>
    </w:p>
    <w:p w14:paraId="6C92FF1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1. VACANT POSSESSION</w:t>
      </w:r>
    </w:p>
    <w:p w14:paraId="5E50950E" w14:textId="75E747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fully vacant? (Y/N): </w:t>
      </w:r>
      <w:r w:rsidR="000C22E9" w:rsidRPr="00A15AFC">
        <w:rPr>
          <w:rFonts w:asciiTheme="minorBidi" w:hAnsiTheme="minorBidi"/>
          <w:b/>
        </w:rPr>
        <w:t>Y</w:t>
      </w:r>
    </w:p>
    <w:p w14:paraId="54731E6A" w14:textId="155195AA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occupants remaining?</w:t>
      </w:r>
      <w:r w:rsidR="00707DBA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</w:rPr>
        <w:t>N</w:t>
      </w:r>
    </w:p>
    <w:p w14:paraId="5F62AAAA" w14:textId="3D161A08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belongings left behind?</w:t>
      </w:r>
      <w:r w:rsidR="00707DBA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</w:t>
      </w:r>
    </w:p>
    <w:p w14:paraId="673A13A6" w14:textId="015595A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Signs of continued use? </w:t>
      </w:r>
      <w:r w:rsidR="000C22E9" w:rsidRPr="00A15AFC">
        <w:rPr>
          <w:rFonts w:asciiTheme="minorBidi" w:hAnsiTheme="minorBidi"/>
          <w:b/>
        </w:rPr>
        <w:t>N</w:t>
      </w:r>
    </w:p>
    <w:p w14:paraId="3A10A39E" w14:textId="54F98A03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2B61B5D9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2. GENERAL CONDITION</w:t>
      </w:r>
    </w:p>
    <w:p w14:paraId="51672EC5" w14:textId="12488ED6" w:rsidR="00707DBA" w:rsidRPr="00A15AFC" w:rsidRDefault="00167044" w:rsidP="00707DBA">
      <w:pPr>
        <w:spacing w:after="6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Overall condition:</w:t>
      </w:r>
    </w:p>
    <w:p w14:paraId="1B4ED1C5" w14:textId="397AE1A2" w:rsidR="00707DBA" w:rsidRPr="00A15AFC" w:rsidRDefault="00167044" w:rsidP="00707DBA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 </w:t>
      </w:r>
      <w:r w:rsidR="000C22E9" w:rsidRPr="00A15AFC">
        <w:rPr>
          <w:rFonts w:asciiTheme="minorBidi" w:hAnsiTheme="minorBidi"/>
        </w:rPr>
        <w:t xml:space="preserve"> </w:t>
      </w:r>
      <w:proofErr w:type="gramStart"/>
      <w:r w:rsidR="00E34AD7" w:rsidRPr="00A15AFC">
        <w:rPr>
          <w:rFonts w:ascii="Segoe UI Symbol" w:hAnsi="Segoe UI Symbol" w:cs="Segoe UI Symbol"/>
          <w:b/>
        </w:rPr>
        <w:t>☐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Good</w:t>
      </w:r>
      <w:proofErr w:type="gramEnd"/>
      <w:r w:rsidR="000C22E9" w:rsidRPr="00A15AFC">
        <w:rPr>
          <w:rFonts w:asciiTheme="minorBidi" w:hAnsiTheme="minorBidi"/>
          <w:b/>
        </w:rPr>
        <w:t xml:space="preserve">   </w:t>
      </w:r>
      <w:r w:rsidR="009C1C87" w:rsidRPr="00A15AFC">
        <w:rPr>
          <w:rFonts w:ascii="Segoe UI Symbol" w:hAnsi="Segoe UI Symbol" w:cs="Segoe UI Symbol"/>
          <w:b/>
        </w:rPr>
        <w:t>☐</w:t>
      </w:r>
      <w:r w:rsidR="009C1C87" w:rsidRPr="00A15AFC">
        <w:rPr>
          <w:rFonts w:asciiTheme="minorBidi" w:hAnsiTheme="minorBidi"/>
          <w:b/>
        </w:rPr>
        <w:t xml:space="preserve">  </w:t>
      </w:r>
      <w:r w:rsidR="00E34AD7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 xml:space="preserve">Fair   </w:t>
      </w:r>
      <w:r w:rsidR="009C1C87" w:rsidRPr="00A15AFC">
        <w:rPr>
          <w:rFonts w:ascii="Segoe UI Symbol" w:hAnsi="Segoe UI Symbol" w:cs="Segoe UI Symbol"/>
          <w:b/>
        </w:rPr>
        <w:t>☑</w:t>
      </w:r>
      <w:r w:rsidR="009C1C8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Poor   </w:t>
      </w:r>
      <w:r w:rsidR="000C22E9" w:rsidRPr="00A15AFC">
        <w:rPr>
          <w:rFonts w:ascii="Segoe UI Symbol" w:hAnsi="Segoe UI Symbol" w:cs="Segoe UI Symbol"/>
          <w:b/>
        </w:rPr>
        <w:t>☐</w:t>
      </w:r>
      <w:r w:rsidR="000C22E9" w:rsidRPr="00A15AFC">
        <w:rPr>
          <w:rFonts w:asciiTheme="minorBidi" w:hAnsiTheme="minorBidi"/>
          <w:b/>
        </w:rPr>
        <w:t xml:space="preserve"> Severe</w:t>
      </w:r>
    </w:p>
    <w:p w14:paraId="2DB37B86" w14:textId="33D34A46" w:rsidR="00707DBA" w:rsidRPr="00A15AFC" w:rsidRDefault="00167044" w:rsidP="00707DBA">
      <w:pPr>
        <w:spacing w:after="12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Cleanliness:</w:t>
      </w:r>
    </w:p>
    <w:p w14:paraId="78CCD823" w14:textId="7A030AEC" w:rsidR="003F111A" w:rsidRPr="00A15AFC" w:rsidRDefault="00167044" w:rsidP="00001526">
      <w:pPr>
        <w:spacing w:after="6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</w:t>
      </w:r>
      <w:r w:rsidR="000C22E9" w:rsidRPr="00A15AFC">
        <w:rPr>
          <w:rFonts w:asciiTheme="minorBidi" w:hAnsiTheme="minorBidi"/>
        </w:rPr>
        <w:t xml:space="preserve"> </w:t>
      </w:r>
      <w:r w:rsidRPr="00A15AFC">
        <w:rPr>
          <w:rFonts w:asciiTheme="minorBidi" w:hAnsiTheme="minorBidi"/>
        </w:rPr>
        <w:t xml:space="preserve">  </w:t>
      </w:r>
      <w:proofErr w:type="gramStart"/>
      <w:r w:rsidR="00E34AD7" w:rsidRPr="00A15AFC">
        <w:rPr>
          <w:rFonts w:ascii="Segoe UI Symbol" w:hAnsi="Segoe UI Symbol" w:cs="Segoe UI Symbol"/>
          <w:b/>
        </w:rPr>
        <w:t>☐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Clean</w:t>
      </w:r>
      <w:proofErr w:type="gramEnd"/>
      <w:r w:rsidR="000C22E9" w:rsidRPr="00A15AFC">
        <w:rPr>
          <w:rFonts w:asciiTheme="minorBidi" w:hAnsiTheme="minorBidi"/>
          <w:b/>
        </w:rPr>
        <w:t xml:space="preserve">   </w:t>
      </w:r>
      <w:r w:rsidR="009C1C87" w:rsidRPr="00A15AFC">
        <w:rPr>
          <w:rFonts w:ascii="Segoe UI Symbol" w:hAnsi="Segoe UI Symbol" w:cs="Segoe UI Symbol"/>
          <w:b/>
        </w:rPr>
        <w:t>☐</w:t>
      </w:r>
      <w:r w:rsidR="009C1C8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Needs cleaning   </w:t>
      </w:r>
      <w:r w:rsidR="009C1C87" w:rsidRPr="00A15AFC">
        <w:rPr>
          <w:rFonts w:ascii="Segoe UI Symbol" w:hAnsi="Segoe UI Symbol" w:cs="Segoe UI Symbol"/>
          <w:b/>
        </w:rPr>
        <w:t>☑</w:t>
      </w:r>
      <w:r w:rsidR="009C1C8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Heavy neglect</w:t>
      </w:r>
    </w:p>
    <w:p w14:paraId="42998415" w14:textId="047D3DA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Odours</w:t>
      </w:r>
      <w:proofErr w:type="spellEnd"/>
      <w:r w:rsidR="000C22E9" w:rsidRPr="00A15AFC">
        <w:rPr>
          <w:rFonts w:asciiTheme="minorBidi" w:hAnsiTheme="minorBidi"/>
        </w:rPr>
        <w:t xml:space="preserve"> / damp smell</w:t>
      </w:r>
      <w:r w:rsidR="00707DBA" w:rsidRPr="00A15AFC">
        <w:rPr>
          <w:rFonts w:asciiTheme="minorBidi" w:hAnsiTheme="minorBidi"/>
        </w:rPr>
        <w:t>?</w:t>
      </w:r>
      <w:r w:rsidR="000C22E9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</w:rPr>
        <w:t xml:space="preserve"> </w:t>
      </w:r>
      <w:r w:rsidR="009C1C87" w:rsidRPr="009C1C87">
        <w:rPr>
          <w:rFonts w:asciiTheme="minorBidi" w:hAnsiTheme="minorBidi"/>
          <w:b/>
          <w:bCs/>
        </w:rPr>
        <w:t>None</w:t>
      </w:r>
    </w:p>
    <w:p w14:paraId="166CF02D" w14:textId="5757A12A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6C4699F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3. WALLS &amp; DECORATION</w:t>
      </w:r>
    </w:p>
    <w:p w14:paraId="6B8D1AE7" w14:textId="559EB70E" w:rsidR="00D94BA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Paint condition: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1F4DF419" w14:textId="7B6FF9FF" w:rsidR="00D94BAA" w:rsidRPr="00A15AFC" w:rsidRDefault="00167044" w:rsidP="00707DBA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Scuffs / damage: </w:t>
      </w:r>
      <w:r w:rsidR="009C1C87" w:rsidRPr="009C1C87">
        <w:rPr>
          <w:rFonts w:asciiTheme="minorBidi" w:hAnsiTheme="minorBidi"/>
          <w:b/>
          <w:bCs/>
        </w:rPr>
        <w:t>None</w:t>
      </w:r>
    </w:p>
    <w:p w14:paraId="1DEB992D" w14:textId="77777777" w:rsidR="00141157" w:rsidRPr="00A15AFC" w:rsidRDefault="00167044" w:rsidP="00141157">
      <w:pPr>
        <w:spacing w:after="140"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Holes / fixings: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E0B907E" w14:textId="3EB76D5F" w:rsidR="003F111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3EFF59F9" w14:textId="77777777" w:rsidR="00A15AFC" w:rsidRDefault="00A15AFC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26F432F0" w14:textId="77777777" w:rsidR="00001526" w:rsidRDefault="00001526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1364AA0F" w14:textId="61C6E962" w:rsidR="00707DBA" w:rsidRPr="00A15AFC" w:rsidRDefault="000C22E9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673D9D34" w14:textId="738D13DD" w:rsidR="00D94BAA" w:rsidRPr="00A15AFC" w:rsidRDefault="000C22E9" w:rsidP="00707DBA">
      <w:pPr>
        <w:spacing w:after="140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</w:rPr>
        <w:t>4. CEILINGS</w:t>
      </w:r>
    </w:p>
    <w:p w14:paraId="41C4BE10" w14:textId="11D6A1A7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Stains: </w:t>
      </w:r>
    </w:p>
    <w:p w14:paraId="33BC546A" w14:textId="2ADC9C70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Cracks: </w:t>
      </w:r>
      <w:r w:rsidR="006F441B" w:rsidRPr="00A15AFC">
        <w:rPr>
          <w:rFonts w:asciiTheme="minorBidi" w:hAnsiTheme="minorBidi"/>
          <w:b/>
        </w:rPr>
        <w:t>N</w:t>
      </w:r>
      <w:r w:rsidR="008E79E6">
        <w:rPr>
          <w:rFonts w:asciiTheme="minorBidi" w:hAnsiTheme="minorBidi"/>
          <w:b/>
        </w:rPr>
        <w:t>one</w:t>
      </w:r>
    </w:p>
    <w:p w14:paraId="3F30CFEF" w14:textId="50D56494" w:rsidR="00707DBA" w:rsidRPr="00A15AFC" w:rsidRDefault="00167044" w:rsidP="00707DBA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: </w:t>
      </w:r>
      <w:r w:rsidR="000C22E9" w:rsidRPr="00A15AFC">
        <w:rPr>
          <w:rFonts w:asciiTheme="minorBidi" w:hAnsiTheme="minorBidi"/>
          <w:b/>
        </w:rPr>
        <w:t>N</w:t>
      </w:r>
      <w:r w:rsidR="008E79E6">
        <w:rPr>
          <w:rFonts w:asciiTheme="minorBidi" w:hAnsiTheme="minorBidi"/>
          <w:b/>
        </w:rPr>
        <w:t>one</w:t>
      </w:r>
    </w:p>
    <w:p w14:paraId="0BF2B8CB" w14:textId="7D708318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35A3C7CF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5. FLOORS &amp; CARPETS</w:t>
      </w:r>
    </w:p>
    <w:p w14:paraId="562FAC28" w14:textId="12163065" w:rsidR="003F111A" w:rsidRPr="00A15AFC" w:rsidRDefault="00167044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3F111A" w:rsidRPr="00A15AFC">
        <w:rPr>
          <w:rFonts w:asciiTheme="minorBidi" w:hAnsiTheme="minorBidi"/>
        </w:rPr>
        <w:t>• Carpet condition:</w:t>
      </w:r>
      <w:r w:rsidR="006F441B" w:rsidRPr="00A15AFC">
        <w:rPr>
          <w:rFonts w:asciiTheme="minorBidi" w:hAnsiTheme="minorBidi"/>
        </w:rPr>
        <w:t xml:space="preserve"> </w:t>
      </w:r>
      <w:r w:rsidR="009C1C87">
        <w:rPr>
          <w:rFonts w:asciiTheme="minorBidi" w:hAnsiTheme="minorBidi"/>
          <w:b/>
          <w:bCs/>
        </w:rPr>
        <w:t>Poor</w:t>
      </w:r>
    </w:p>
    <w:p w14:paraId="673518BA" w14:textId="4B189A85" w:rsidR="00D94BAA" w:rsidRPr="00A15AFC" w:rsidRDefault="003F111A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Burns / stains: </w:t>
      </w:r>
      <w:r w:rsidR="000C22E9" w:rsidRPr="00A15AFC">
        <w:rPr>
          <w:rFonts w:asciiTheme="minorBidi" w:hAnsiTheme="minorBidi"/>
          <w:b/>
        </w:rPr>
        <w:t>N</w:t>
      </w:r>
      <w:r w:rsidR="006F441B" w:rsidRPr="00A15AFC">
        <w:rPr>
          <w:rFonts w:asciiTheme="minorBidi" w:hAnsiTheme="minorBidi"/>
          <w:b/>
        </w:rPr>
        <w:t>o</w:t>
      </w:r>
      <w:r w:rsidR="008E79E6">
        <w:rPr>
          <w:rFonts w:asciiTheme="minorBidi" w:hAnsiTheme="minorBidi"/>
          <w:b/>
        </w:rPr>
        <w:t>ne</w:t>
      </w:r>
    </w:p>
    <w:p w14:paraId="197171DC" w14:textId="7E36AA1B" w:rsidR="00141157" w:rsidRPr="00A15AFC" w:rsidRDefault="00167044" w:rsidP="00141157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Lifting / damage: </w:t>
      </w:r>
      <w:r w:rsidR="00141157" w:rsidRPr="00A15AFC">
        <w:rPr>
          <w:rFonts w:asciiTheme="minorBidi" w:hAnsiTheme="minorBidi"/>
          <w:b/>
        </w:rPr>
        <w:t>No</w:t>
      </w:r>
    </w:p>
    <w:p w14:paraId="08C390C2" w14:textId="677A33D8" w:rsidR="003F111A" w:rsidRPr="00A15AFC" w:rsidRDefault="003F111A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Hard flooring condition:</w:t>
      </w:r>
      <w:r w:rsidR="006F441B" w:rsidRPr="00A15AFC">
        <w:rPr>
          <w:rFonts w:asciiTheme="minorBidi" w:hAnsiTheme="minorBidi"/>
          <w:b/>
          <w:bCs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</w:t>
      </w:r>
      <w:r w:rsidR="008E79E6">
        <w:rPr>
          <w:rFonts w:asciiTheme="minorBidi" w:hAnsiTheme="minorBidi"/>
          <w:b/>
          <w:bCs/>
        </w:rPr>
        <w:t>air</w:t>
      </w:r>
    </w:p>
    <w:p w14:paraId="2C8863FC" w14:textId="4D83056D" w:rsidR="00D94BAA" w:rsidRPr="00A15AFC" w:rsidRDefault="000C22E9" w:rsidP="00707DBA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07707F1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6. DOORS &amp; WINDOWS</w:t>
      </w:r>
    </w:p>
    <w:p w14:paraId="01C9105F" w14:textId="4DDE91CD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Internal doors working? </w:t>
      </w:r>
      <w:proofErr w:type="spellStart"/>
      <w:r w:rsidR="009C1C87">
        <w:rPr>
          <w:rFonts w:asciiTheme="minorBidi" w:hAnsiTheme="minorBidi"/>
          <w:b/>
        </w:rPr>
        <w:t>LiR</w:t>
      </w:r>
      <w:proofErr w:type="spellEnd"/>
      <w:r w:rsidR="009C1C87">
        <w:rPr>
          <w:rFonts w:asciiTheme="minorBidi" w:hAnsiTheme="minorBidi"/>
          <w:b/>
        </w:rPr>
        <w:t>- Not closing</w:t>
      </w:r>
    </w:p>
    <w:p w14:paraId="1985ACA9" w14:textId="1870AEB1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Any broken hinges / handles? </w:t>
      </w:r>
      <w:r w:rsidR="00141157" w:rsidRPr="00A15AFC">
        <w:rPr>
          <w:rFonts w:asciiTheme="minorBidi" w:hAnsiTheme="minorBidi"/>
          <w:b/>
        </w:rPr>
        <w:t>No</w:t>
      </w:r>
      <w:r w:rsidR="009C1C87">
        <w:rPr>
          <w:rFonts w:asciiTheme="minorBidi" w:hAnsiTheme="minorBidi"/>
          <w:b/>
        </w:rPr>
        <w:t>ne</w:t>
      </w:r>
    </w:p>
    <w:p w14:paraId="6B09C374" w14:textId="5DD66650" w:rsidR="009F2B2E" w:rsidRDefault="00167044" w:rsidP="008E79E6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Fire doors intact?</w:t>
      </w:r>
      <w:r w:rsidR="00707DBA" w:rsidRPr="00A15AFC">
        <w:rPr>
          <w:rFonts w:asciiTheme="minorBidi" w:hAnsiTheme="minorBidi"/>
        </w:rPr>
        <w:t xml:space="preserve"> </w:t>
      </w:r>
      <w:proofErr w:type="gramStart"/>
      <w:r w:rsidR="00707DBA" w:rsidRPr="00A15AFC">
        <w:rPr>
          <w:rFonts w:asciiTheme="minorBidi" w:hAnsiTheme="minorBidi"/>
        </w:rPr>
        <w:t xml:space="preserve">( </w:t>
      </w:r>
      <w:r w:rsidR="00707DBA" w:rsidRPr="00A15AFC">
        <w:rPr>
          <w:rFonts w:asciiTheme="minorBidi" w:hAnsiTheme="minorBidi"/>
          <w:b/>
          <w:bCs/>
        </w:rPr>
        <w:t>VERY</w:t>
      </w:r>
      <w:proofErr w:type="gramEnd"/>
      <w:r w:rsidR="00707DBA" w:rsidRPr="00A15AFC">
        <w:rPr>
          <w:rFonts w:asciiTheme="minorBidi" w:hAnsiTheme="minorBidi"/>
          <w:b/>
          <w:bCs/>
        </w:rPr>
        <w:t xml:space="preserve"> IMPORTANT</w:t>
      </w:r>
      <w:r w:rsidR="00707DBA" w:rsidRPr="00A15AFC">
        <w:rPr>
          <w:rFonts w:asciiTheme="minorBidi" w:hAnsiTheme="minorBidi"/>
        </w:rPr>
        <w:t xml:space="preserve"> )</w:t>
      </w:r>
      <w:r w:rsidR="00141157" w:rsidRPr="00A15AFC">
        <w:rPr>
          <w:rFonts w:asciiTheme="minorBidi" w:hAnsiTheme="minorBidi"/>
        </w:rPr>
        <w:t xml:space="preserve"> </w:t>
      </w:r>
    </w:p>
    <w:p w14:paraId="2A6272BB" w14:textId="549B7F9A" w:rsidR="00D94BAA" w:rsidRPr="00A15AFC" w:rsidRDefault="00167044" w:rsidP="009F2B2E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Windows opening / closing?</w:t>
      </w:r>
      <w:r w:rsidR="00707DBA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</w:rPr>
        <w:t xml:space="preserve"> </w:t>
      </w:r>
      <w:r w:rsidR="009C1C87">
        <w:rPr>
          <w:rFonts w:asciiTheme="minorBidi" w:hAnsiTheme="minorBidi"/>
          <w:b/>
          <w:bCs/>
        </w:rPr>
        <w:t>Bedroom window not opening- no key</w:t>
      </w:r>
    </w:p>
    <w:p w14:paraId="0D0F434B" w14:textId="16DDCC1F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0D3CC67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7. KITCHEN</w:t>
      </w:r>
    </w:p>
    <w:p w14:paraId="23BD4DA3" w14:textId="6C7B2A8F" w:rsidR="00A672A3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A672A3" w:rsidRPr="00A15AFC">
        <w:rPr>
          <w:rFonts w:asciiTheme="minorBidi" w:hAnsiTheme="minorBidi"/>
        </w:rPr>
        <w:t>• Units condition:</w:t>
      </w:r>
      <w:r w:rsidR="006F441B" w:rsidRPr="00A15AFC">
        <w:rPr>
          <w:rFonts w:asciiTheme="minorBidi" w:hAnsiTheme="minorBidi"/>
        </w:rPr>
        <w:t xml:space="preserve"> </w:t>
      </w:r>
    </w:p>
    <w:p w14:paraId="6F973E9D" w14:textId="6D44630C" w:rsidR="00D94BAA" w:rsidRPr="00A15AFC" w:rsidRDefault="00A672A3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Worktops: </w:t>
      </w:r>
      <w:r w:rsidR="009C1C87">
        <w:rPr>
          <w:rFonts w:asciiTheme="minorBidi" w:hAnsiTheme="minorBidi"/>
          <w:b/>
          <w:bCs/>
        </w:rPr>
        <w:t>OK</w:t>
      </w:r>
    </w:p>
    <w:p w14:paraId="1849F663" w14:textId="21C3A4F1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Appliances: </w:t>
      </w:r>
      <w:r w:rsidR="009C1C87">
        <w:rPr>
          <w:rFonts w:asciiTheme="minorBidi" w:hAnsiTheme="minorBidi"/>
          <w:b/>
        </w:rPr>
        <w:t>OK – not able to test – no electric</w:t>
      </w:r>
    </w:p>
    <w:p w14:paraId="687DF66D" w14:textId="521E8BB9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Extractor working: </w:t>
      </w:r>
      <w:r w:rsidR="009F2B2E">
        <w:rPr>
          <w:rFonts w:asciiTheme="minorBidi" w:hAnsiTheme="minorBidi"/>
          <w:b/>
        </w:rPr>
        <w:t>no</w:t>
      </w:r>
      <w:r w:rsidR="008E79E6">
        <w:rPr>
          <w:rFonts w:asciiTheme="minorBidi" w:hAnsiTheme="minorBidi"/>
          <w:b/>
        </w:rPr>
        <w:t>t able to test</w:t>
      </w:r>
    </w:p>
    <w:p w14:paraId="661E813F" w14:textId="24CB6C65" w:rsidR="00167044" w:rsidRPr="00A15AFC" w:rsidRDefault="00167044" w:rsidP="00A672A3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Cleanliness: </w:t>
      </w:r>
      <w:r w:rsidR="00465D43">
        <w:rPr>
          <w:rFonts w:asciiTheme="minorBidi" w:hAnsiTheme="minorBidi"/>
          <w:b/>
        </w:rPr>
        <w:t>Poor</w:t>
      </w:r>
    </w:p>
    <w:p w14:paraId="6DE50A32" w14:textId="606225BB" w:rsidR="00A672A3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</w:p>
    <w:p w14:paraId="2EBCEAC0" w14:textId="69123CE6" w:rsidR="003F111A" w:rsidRPr="00A15AFC" w:rsidRDefault="003F111A" w:rsidP="00707DBA">
      <w:pPr>
        <w:spacing w:line="240" w:lineRule="auto"/>
        <w:rPr>
          <w:rFonts w:asciiTheme="minorBidi" w:hAnsiTheme="minorBidi"/>
          <w:b/>
          <w:bCs/>
        </w:rPr>
      </w:pPr>
    </w:p>
    <w:p w14:paraId="7BB73C69" w14:textId="77777777" w:rsidR="00141157" w:rsidRPr="00A15AFC" w:rsidRDefault="00141157" w:rsidP="00707DBA">
      <w:pPr>
        <w:spacing w:line="240" w:lineRule="auto"/>
        <w:rPr>
          <w:rFonts w:asciiTheme="minorBidi" w:hAnsiTheme="minorBidi"/>
          <w:b/>
          <w:bCs/>
        </w:rPr>
      </w:pPr>
    </w:p>
    <w:p w14:paraId="5DDF6BBA" w14:textId="467918E5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 xml:space="preserve">Notes: </w:t>
      </w:r>
    </w:p>
    <w:p w14:paraId="5F34B15C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8. BATHROOM(S)</w:t>
      </w:r>
    </w:p>
    <w:p w14:paraId="0384FAC1" w14:textId="7402F8B7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r w:rsidRPr="00A15AFC">
        <w:rPr>
          <w:rFonts w:asciiTheme="minorBidi" w:hAnsiTheme="minorBidi"/>
        </w:rPr>
        <w:t>Sanitary ware condition</w:t>
      </w:r>
      <w:r w:rsidR="000C22E9" w:rsidRPr="00A15AFC">
        <w:rPr>
          <w:rFonts w:asciiTheme="minorBidi" w:hAnsiTheme="minorBidi"/>
        </w:rPr>
        <w:t>:</w:t>
      </w:r>
      <w:r w:rsidRPr="00A15AFC">
        <w:rPr>
          <w:rFonts w:asciiTheme="minorBidi" w:hAnsiTheme="minorBidi"/>
        </w:rPr>
        <w:t xml:space="preserve"> </w:t>
      </w:r>
      <w:r w:rsidR="009F2B2E">
        <w:rPr>
          <w:rFonts w:asciiTheme="minorBidi" w:hAnsiTheme="minorBidi"/>
          <w:b/>
        </w:rPr>
        <w:t>Fair</w:t>
      </w:r>
    </w:p>
    <w:p w14:paraId="4839616D" w14:textId="6EA6617D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Tiles:  </w:t>
      </w:r>
      <w:r w:rsidR="00465D43">
        <w:rPr>
          <w:rFonts w:asciiTheme="minorBidi" w:hAnsiTheme="minorBidi"/>
          <w:b/>
        </w:rPr>
        <w:t>OK</w:t>
      </w:r>
    </w:p>
    <w:p w14:paraId="5C5B68B0" w14:textId="7FF6E5A7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</w:t>
      </w:r>
      <w:proofErr w:type="spellStart"/>
      <w:r w:rsidRPr="00A15AFC">
        <w:rPr>
          <w:rFonts w:asciiTheme="minorBidi" w:hAnsiTheme="minorBidi"/>
        </w:rPr>
        <w:t>Mould</w:t>
      </w:r>
      <w:proofErr w:type="spellEnd"/>
      <w:r w:rsidRPr="00A15AFC">
        <w:rPr>
          <w:rFonts w:asciiTheme="minorBidi" w:hAnsiTheme="minorBidi"/>
        </w:rPr>
        <w:t xml:space="preserve">/ventilation issues:  </w:t>
      </w:r>
      <w:r w:rsidR="00141157" w:rsidRPr="00A15AFC">
        <w:rPr>
          <w:rFonts w:asciiTheme="minorBidi" w:hAnsiTheme="minorBidi"/>
          <w:b/>
          <w:bCs/>
        </w:rPr>
        <w:t>No</w:t>
      </w:r>
    </w:p>
    <w:p w14:paraId="39CC1CD4" w14:textId="794624B7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Water </w:t>
      </w:r>
      <w:proofErr w:type="spellStart"/>
      <w:r w:rsidRPr="00A15AFC">
        <w:rPr>
          <w:rFonts w:asciiTheme="minorBidi" w:hAnsiTheme="minorBidi"/>
        </w:rPr>
        <w:t>preassure</w:t>
      </w:r>
      <w:proofErr w:type="spellEnd"/>
      <w:r w:rsidRPr="00A15AFC">
        <w:rPr>
          <w:rFonts w:asciiTheme="minorBidi" w:hAnsiTheme="minorBidi"/>
        </w:rPr>
        <w:t>/leaks:</w:t>
      </w:r>
      <w:r w:rsidR="006F441B" w:rsidRPr="00A15AFC">
        <w:rPr>
          <w:rFonts w:asciiTheme="minorBidi" w:hAnsiTheme="minorBidi"/>
        </w:rPr>
        <w:t xml:space="preserve"> </w:t>
      </w:r>
      <w:r w:rsidR="00465D43">
        <w:rPr>
          <w:rFonts w:asciiTheme="minorBidi" w:hAnsiTheme="minorBidi"/>
          <w:b/>
          <w:bCs/>
        </w:rPr>
        <w:t>OK – no leaks</w:t>
      </w:r>
    </w:p>
    <w:p w14:paraId="7100D6B2" w14:textId="77777777" w:rsidR="00167044" w:rsidRPr="00A15AFC" w:rsidRDefault="00167044" w:rsidP="00707DBA">
      <w:pPr>
        <w:spacing w:line="240" w:lineRule="auto"/>
        <w:rPr>
          <w:rFonts w:asciiTheme="minorBidi" w:hAnsiTheme="minorBidi"/>
        </w:rPr>
      </w:pPr>
    </w:p>
    <w:p w14:paraId="1F9479E9" w14:textId="09C21381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1E15912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9. HEATING / BOILER</w:t>
      </w:r>
    </w:p>
    <w:p w14:paraId="3C6F214C" w14:textId="7524FBAC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Heating working? (Y/N): </w:t>
      </w:r>
      <w:r w:rsidR="008E79E6">
        <w:rPr>
          <w:rFonts w:asciiTheme="minorBidi" w:hAnsiTheme="minorBidi"/>
          <w:b/>
        </w:rPr>
        <w:t xml:space="preserve">Not able to </w:t>
      </w:r>
      <w:r w:rsidR="00465D43">
        <w:rPr>
          <w:rFonts w:asciiTheme="minorBidi" w:hAnsiTheme="minorBidi"/>
          <w:b/>
        </w:rPr>
        <w:t>check</w:t>
      </w:r>
    </w:p>
    <w:p w14:paraId="4A51B877" w14:textId="037BD9F0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 Boiler condition:</w:t>
      </w:r>
      <w:r w:rsidR="006F441B" w:rsidRPr="00A15AFC">
        <w:rPr>
          <w:rFonts w:asciiTheme="minorBidi" w:hAnsiTheme="minorBidi"/>
        </w:rPr>
        <w:t xml:space="preserve"> </w:t>
      </w:r>
      <w:r w:rsidR="00465D43">
        <w:rPr>
          <w:rFonts w:asciiTheme="minorBidi" w:hAnsiTheme="minorBidi"/>
          <w:b/>
          <w:bCs/>
        </w:rPr>
        <w:t>OK</w:t>
      </w:r>
    </w:p>
    <w:p w14:paraId="5423FBFC" w14:textId="12A62E05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Any visible faults?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0E5D320F" w14:textId="47C01052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28562DE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10. ELECTRICAL</w:t>
      </w:r>
    </w:p>
    <w:p w14:paraId="0D2D046A" w14:textId="51DD4678" w:rsidR="00D94BAA" w:rsidRPr="00A15AFC" w:rsidRDefault="00167044" w:rsidP="008E79E6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Lights </w:t>
      </w:r>
      <w:proofErr w:type="gramStart"/>
      <w:r w:rsidR="000C22E9" w:rsidRPr="00A15AFC">
        <w:rPr>
          <w:rFonts w:asciiTheme="minorBidi" w:hAnsiTheme="minorBidi"/>
        </w:rPr>
        <w:t>working?:</w:t>
      </w:r>
      <w:proofErr w:type="gramEnd"/>
      <w:r w:rsidR="000C22E9" w:rsidRPr="00A15AFC">
        <w:rPr>
          <w:rFonts w:asciiTheme="minorBidi" w:hAnsiTheme="minorBidi"/>
        </w:rPr>
        <w:t xml:space="preserve"> </w:t>
      </w:r>
      <w:r w:rsidR="00465D43">
        <w:rPr>
          <w:rFonts w:asciiTheme="minorBidi" w:hAnsiTheme="minorBidi"/>
          <w:b/>
        </w:rPr>
        <w:t>Yes</w:t>
      </w:r>
    </w:p>
    <w:p w14:paraId="49FD85C3" w14:textId="33787B5D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Sockets damaged?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3E01FBD9" w14:textId="6D33153C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Exposed wiring?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130F2124" w14:textId="52E0399F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46771242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11. DAMP / STRUCTURAL SIGNS</w:t>
      </w:r>
    </w:p>
    <w:p w14:paraId="302680C4" w14:textId="2A2EBBD0" w:rsidR="00167044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>• Damp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1000F758" w14:textId="2655C811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</w:t>
      </w:r>
      <w:proofErr w:type="spellStart"/>
      <w:r w:rsidR="00167044" w:rsidRPr="00A15AFC">
        <w:rPr>
          <w:rFonts w:asciiTheme="minorBidi" w:hAnsiTheme="minorBidi"/>
        </w:rPr>
        <w:t>Mould</w:t>
      </w:r>
      <w:proofErr w:type="spellEnd"/>
      <w:r w:rsidR="00167044" w:rsidRPr="00A15AFC">
        <w:rPr>
          <w:rFonts w:asciiTheme="minorBidi" w:hAnsiTheme="minorBidi"/>
        </w:rPr>
        <w:t xml:space="preserve"> growth?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0EF86095" w14:textId="64723AC6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Cellar condition? </w:t>
      </w:r>
      <w:r w:rsidR="006F441B" w:rsidRPr="00A15AFC">
        <w:rPr>
          <w:rFonts w:asciiTheme="minorBidi" w:hAnsiTheme="minorBidi"/>
        </w:rPr>
        <w:t xml:space="preserve"> </w:t>
      </w:r>
      <w:r w:rsidR="00465D43">
        <w:rPr>
          <w:rFonts w:asciiTheme="minorBidi" w:hAnsiTheme="minorBidi"/>
          <w:b/>
          <w:bCs/>
        </w:rPr>
        <w:t>Fine</w:t>
      </w:r>
    </w:p>
    <w:p w14:paraId="61043FF2" w14:textId="54716F03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Ventilation </w:t>
      </w:r>
      <w:proofErr w:type="gramStart"/>
      <w:r w:rsidR="000C22E9" w:rsidRPr="00A15AFC">
        <w:rPr>
          <w:rFonts w:asciiTheme="minorBidi" w:hAnsiTheme="minorBidi"/>
        </w:rPr>
        <w:t>issues?:</w:t>
      </w:r>
      <w:proofErr w:type="gramEnd"/>
      <w:r w:rsidR="000C22E9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  <w:r w:rsidR="008E79E6">
        <w:rPr>
          <w:rFonts w:asciiTheme="minorBidi" w:hAnsiTheme="minorBidi"/>
          <w:b/>
          <w:bCs/>
        </w:rPr>
        <w:t>ne</w:t>
      </w:r>
    </w:p>
    <w:p w14:paraId="3E57319E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36F20B0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5EBEE0C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CD419BA" w14:textId="7069ACA4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2110F08A" w14:textId="77777777" w:rsidR="00E46CEE" w:rsidRPr="00A15AFC" w:rsidRDefault="00E46CEE" w:rsidP="00707DBA">
      <w:pPr>
        <w:spacing w:line="240" w:lineRule="auto"/>
        <w:rPr>
          <w:rFonts w:asciiTheme="minorBidi" w:hAnsiTheme="minorBidi"/>
        </w:rPr>
      </w:pPr>
    </w:p>
    <w:p w14:paraId="3FF1D021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D4FD2D7" w14:textId="3ACA5E60" w:rsidR="00A672A3" w:rsidRPr="00A15AFC" w:rsidRDefault="000C22E9" w:rsidP="00A672A3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1081C5AB" w14:textId="77777777" w:rsidR="00E46CEE" w:rsidRPr="009B7836" w:rsidRDefault="00E46CEE" w:rsidP="00E46CEE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  <w:b/>
        </w:rPr>
        <w:t>12. COMPLIANCE ITEMS (CRITICAL)</w:t>
      </w:r>
    </w:p>
    <w:p w14:paraId="5D88D94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Tick what is PROVIDED:</w:t>
      </w:r>
    </w:p>
    <w:p w14:paraId="660486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Gas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6B3888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EICR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4088EBF9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Alarm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FD175E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Emergency Lighting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01A47B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Risk Assessment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1E2D53DE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EPC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8096341" w14:textId="4BF72592" w:rsidR="00A672A3" w:rsidRPr="00A15AFC" w:rsidRDefault="00A672A3" w:rsidP="00E46CEE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4E63B7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13. EXTERNAL</w:t>
      </w:r>
    </w:p>
    <w:p w14:paraId="2F853ACC" w14:textId="1EBCACE5" w:rsidR="00D94BAA" w:rsidRPr="00A15AFC" w:rsidRDefault="00A672A3" w:rsidP="008E79E6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Garden condition: </w:t>
      </w:r>
    </w:p>
    <w:p w14:paraId="252D7EC6" w14:textId="0D45A39C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Waste / rubbish: </w:t>
      </w:r>
    </w:p>
    <w:p w14:paraId="5D654386" w14:textId="2E498BD9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Damage outside: </w:t>
      </w:r>
    </w:p>
    <w:p w14:paraId="49E607AA" w14:textId="636920AD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0DC647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14. PHOTOS / VIDEO</w:t>
      </w:r>
    </w:p>
    <w:p w14:paraId="7206FB93" w14:textId="43A25DCE" w:rsidR="00D94BAA" w:rsidRPr="00A15AFC" w:rsidRDefault="000C22E9" w:rsidP="00465D4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Full video walkthrough done? (Y/N): </w:t>
      </w:r>
      <w:r w:rsidR="00F46866" w:rsidRPr="00A15AFC">
        <w:rPr>
          <w:rFonts w:asciiTheme="minorBidi" w:hAnsiTheme="minorBidi"/>
        </w:rPr>
        <w:t xml:space="preserve"> </w:t>
      </w:r>
    </w:p>
    <w:p w14:paraId="10EE2826" w14:textId="46F58246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Photos taken? (Y/N): </w:t>
      </w:r>
      <w:r w:rsidR="00F46866" w:rsidRPr="00A15AFC">
        <w:rPr>
          <w:rFonts w:asciiTheme="minorBidi" w:hAnsiTheme="minorBidi"/>
        </w:rPr>
        <w:t xml:space="preserve"> </w:t>
      </w:r>
    </w:p>
    <w:p w14:paraId="3AD1FDA0" w14:textId="53176BB5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B86E31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15. INITIAL DILAPS VIEW</w:t>
      </w:r>
    </w:p>
    <w:p w14:paraId="20C2C66B" w14:textId="377D26AD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Estimated cost range: </w:t>
      </w:r>
    </w:p>
    <w:p w14:paraId="6B42C146" w14:textId="4692C88B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Immediate works </w:t>
      </w:r>
      <w:bookmarkStart w:id="0" w:name="_GoBack"/>
      <w:bookmarkEnd w:id="0"/>
      <w:r w:rsidRPr="00A15AFC">
        <w:rPr>
          <w:rFonts w:asciiTheme="minorBidi" w:hAnsiTheme="minorBidi"/>
        </w:rPr>
        <w:t xml:space="preserve">required: </w:t>
      </w:r>
      <w:r w:rsidR="00F46866" w:rsidRPr="00A15AFC">
        <w:rPr>
          <w:rFonts w:asciiTheme="minorBidi" w:hAnsiTheme="minorBidi"/>
        </w:rPr>
        <w:t xml:space="preserve"> </w:t>
      </w:r>
    </w:p>
    <w:sectPr w:rsidR="00D94BAA" w:rsidRPr="00A15AF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1526"/>
    <w:rsid w:val="00034616"/>
    <w:rsid w:val="0006063C"/>
    <w:rsid w:val="000C22E9"/>
    <w:rsid w:val="001008AA"/>
    <w:rsid w:val="00141157"/>
    <w:rsid w:val="0015074B"/>
    <w:rsid w:val="00167044"/>
    <w:rsid w:val="0029639D"/>
    <w:rsid w:val="00326F90"/>
    <w:rsid w:val="003F111A"/>
    <w:rsid w:val="00414F15"/>
    <w:rsid w:val="00465D43"/>
    <w:rsid w:val="00473F2A"/>
    <w:rsid w:val="0055392F"/>
    <w:rsid w:val="006F441B"/>
    <w:rsid w:val="00707DBA"/>
    <w:rsid w:val="008E79E6"/>
    <w:rsid w:val="009C1C87"/>
    <w:rsid w:val="009F2B2E"/>
    <w:rsid w:val="00A15AFC"/>
    <w:rsid w:val="00A672A3"/>
    <w:rsid w:val="00AA1D8D"/>
    <w:rsid w:val="00B47730"/>
    <w:rsid w:val="00C01FBF"/>
    <w:rsid w:val="00CB0664"/>
    <w:rsid w:val="00D94BAA"/>
    <w:rsid w:val="00E34AD7"/>
    <w:rsid w:val="00E46CEE"/>
    <w:rsid w:val="00F468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FBE35E4-3FC4-4F6F-AC94-4F6B2B0C7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3</cp:revision>
  <dcterms:created xsi:type="dcterms:W3CDTF">2026-06-02T19:02:00Z</dcterms:created>
  <dcterms:modified xsi:type="dcterms:W3CDTF">2026-06-02T21:26:00Z</dcterms:modified>
  <cp:category/>
</cp:coreProperties>
</file>